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D1D78" w:rsidRPr="00CD1D78" w:rsidRDefault="00CD1D78" w:rsidP="00CD1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CD1D78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CD1D78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bookmarkStart w:id="0" w:name="_GoBack"/>
      <w:bookmarkEnd w:id="0"/>
    </w:p>
    <w:p w:rsidR="00CD1D78" w:rsidRDefault="00CD1D78" w:rsidP="00CD1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F5142">
        <w:rPr>
          <w:rFonts w:ascii="Times New Roman" w:hAnsi="Times New Roman"/>
          <w:b/>
          <w:bCs/>
          <w:sz w:val="28"/>
          <w:szCs w:val="28"/>
          <w:lang w:val="uk-UA"/>
        </w:rPr>
        <w:t>Гавриш</w:t>
      </w:r>
      <w:proofErr w:type="spellEnd"/>
      <w:r w:rsidR="009F5142">
        <w:rPr>
          <w:rFonts w:ascii="Times New Roman" w:hAnsi="Times New Roman"/>
          <w:b/>
          <w:bCs/>
          <w:sz w:val="28"/>
          <w:szCs w:val="28"/>
          <w:lang w:val="uk-UA"/>
        </w:rPr>
        <w:t xml:space="preserve"> Т.Ф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>Гавриш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Тамари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Феодосіївни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>Гавриш Тамар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>Феодосіївн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га, для ведення особистого селянського господарства – 0,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34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9F5142">
        <w:rPr>
          <w:rFonts w:ascii="Times New Roman" w:hAnsi="Times New Roman"/>
          <w:bCs/>
          <w:sz w:val="28"/>
          <w:szCs w:val="28"/>
          <w:lang w:val="uk-UA"/>
        </w:rPr>
        <w:t>Богуна</w:t>
      </w:r>
      <w:proofErr w:type="spellEnd"/>
      <w:r w:rsidR="009F5142">
        <w:rPr>
          <w:rFonts w:ascii="Times New Roman" w:hAnsi="Times New Roman"/>
          <w:bCs/>
          <w:sz w:val="28"/>
          <w:szCs w:val="28"/>
          <w:lang w:val="uk-UA"/>
        </w:rPr>
        <w:t>,22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5142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Гавриш Тамарі Феодосіївні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188F"/>
    <w:rsid w:val="00122A65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402717"/>
    <w:rsid w:val="004D3624"/>
    <w:rsid w:val="005A0493"/>
    <w:rsid w:val="00606D34"/>
    <w:rsid w:val="0063088D"/>
    <w:rsid w:val="006419EF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88D"/>
    <w:rsid w:val="009F5142"/>
    <w:rsid w:val="00B31307"/>
    <w:rsid w:val="00B52E0B"/>
    <w:rsid w:val="00BF4B1F"/>
    <w:rsid w:val="00C227D5"/>
    <w:rsid w:val="00C23241"/>
    <w:rsid w:val="00C36CA8"/>
    <w:rsid w:val="00CD1D7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9E196-DBBD-40F5-84F8-D742407A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2021-03-22T08:00:00Z</cp:lastPrinted>
  <dcterms:created xsi:type="dcterms:W3CDTF">2021-03-22T08:03:00Z</dcterms:created>
  <dcterms:modified xsi:type="dcterms:W3CDTF">2021-04-10T15:04:00Z</dcterms:modified>
</cp:coreProperties>
</file>